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5EBD" w14:textId="26FF2DD3" w:rsidR="00372230" w:rsidRDefault="00B5730D" w:rsidP="00C40450">
      <w:r>
        <w:rPr>
          <w:noProof/>
        </w:rPr>
        <w:drawing>
          <wp:anchor distT="0" distB="0" distL="114300" distR="114300" simplePos="0" relativeHeight="251658240" behindDoc="0" locked="0" layoutInCell="1" allowOverlap="1" wp14:anchorId="268DC162" wp14:editId="6E031B50">
            <wp:simplePos x="0" y="0"/>
            <wp:positionH relativeFrom="margin">
              <wp:align>left</wp:align>
            </wp:positionH>
            <wp:positionV relativeFrom="paragraph">
              <wp:posOffset>90</wp:posOffset>
            </wp:positionV>
            <wp:extent cx="4729480" cy="2644140"/>
            <wp:effectExtent l="0" t="0" r="0" b="3810"/>
            <wp:wrapSquare wrapText="bothSides"/>
            <wp:docPr id="18990711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948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1AAB08" w14:textId="221633E6" w:rsidR="00A72BD7" w:rsidRDefault="00A72BD7" w:rsidP="00C40450"/>
    <w:p w14:paraId="01414AB7" w14:textId="77777777" w:rsidR="00394A4E" w:rsidRDefault="00394A4E" w:rsidP="00C40450"/>
    <w:p w14:paraId="543C364C" w14:textId="77777777" w:rsidR="00394A4E" w:rsidRDefault="00394A4E" w:rsidP="00C40450"/>
    <w:p w14:paraId="6F8B8083" w14:textId="77777777" w:rsidR="00394A4E" w:rsidRDefault="00394A4E" w:rsidP="00C40450"/>
    <w:p w14:paraId="5EB708B8" w14:textId="77777777" w:rsidR="00394A4E" w:rsidRDefault="00394A4E" w:rsidP="00C40450"/>
    <w:p w14:paraId="6F677026" w14:textId="77777777" w:rsidR="00394A4E" w:rsidRDefault="00394A4E" w:rsidP="00C40450"/>
    <w:p w14:paraId="1BAC69C0" w14:textId="77777777" w:rsidR="00394A4E" w:rsidRDefault="00394A4E" w:rsidP="00C40450"/>
    <w:p w14:paraId="7FAEBE52" w14:textId="77777777" w:rsidR="00394A4E" w:rsidRDefault="00394A4E" w:rsidP="00C40450"/>
    <w:p w14:paraId="37476551" w14:textId="77777777" w:rsidR="00394A4E" w:rsidRDefault="00394A4E" w:rsidP="00C40450"/>
    <w:p w14:paraId="2BE6ACC0" w14:textId="77777777" w:rsidR="00394A4E" w:rsidRDefault="00394A4E" w:rsidP="00394A4E">
      <w:pPr>
        <w:pStyle w:val="Koptekst"/>
      </w:pPr>
    </w:p>
    <w:p w14:paraId="4B7E0256" w14:textId="77777777" w:rsidR="00394A4E" w:rsidRDefault="00394A4E" w:rsidP="00394A4E">
      <w:pPr>
        <w:pStyle w:val="Koptekst"/>
        <w:tabs>
          <w:tab w:val="clear" w:pos="4536"/>
          <w:tab w:val="clear" w:pos="9072"/>
          <w:tab w:val="left" w:pos="2712"/>
        </w:tabs>
        <w:jc w:val="right"/>
        <w:rPr>
          <w:sz w:val="48"/>
          <w:szCs w:val="48"/>
        </w:rPr>
      </w:pPr>
    </w:p>
    <w:p w14:paraId="3C2C8D1C" w14:textId="77777777" w:rsidR="00394A4E" w:rsidRDefault="00394A4E" w:rsidP="00394A4E">
      <w:pPr>
        <w:pStyle w:val="Koptekst"/>
        <w:tabs>
          <w:tab w:val="clear" w:pos="4536"/>
          <w:tab w:val="clear" w:pos="9072"/>
          <w:tab w:val="left" w:pos="2712"/>
        </w:tabs>
        <w:jc w:val="right"/>
        <w:rPr>
          <w:sz w:val="48"/>
          <w:szCs w:val="48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9920C1" w:rsidRPr="00FC08C7" w14:paraId="05EFB5DB" w14:textId="77777777" w:rsidTr="00CE2A07">
        <w:trPr>
          <w:cantSplit/>
          <w:trHeight w:hRule="exact" w:val="1175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770C4653" w14:textId="08DF76AC" w:rsidR="009920C1" w:rsidRPr="00107E92" w:rsidRDefault="009920C1" w:rsidP="00CE2A07">
            <w:pPr>
              <w:ind w:left="238" w:hanging="238"/>
              <w:jc w:val="center"/>
              <w:rPr>
                <w:b/>
                <w:sz w:val="32"/>
                <w:szCs w:val="32"/>
              </w:rPr>
            </w:pPr>
            <w:r w:rsidRPr="00107E92">
              <w:rPr>
                <w:b/>
                <w:sz w:val="32"/>
                <w:szCs w:val="32"/>
              </w:rPr>
              <w:t xml:space="preserve">Bijlage </w:t>
            </w:r>
            <w:r w:rsidR="00CF5EE5">
              <w:rPr>
                <w:b/>
                <w:sz w:val="32"/>
                <w:szCs w:val="32"/>
              </w:rPr>
              <w:t>6</w:t>
            </w:r>
            <w:r w:rsidR="008B62DE" w:rsidRPr="00107E92">
              <w:rPr>
                <w:b/>
                <w:sz w:val="32"/>
                <w:szCs w:val="32"/>
              </w:rPr>
              <w:t xml:space="preserve"> </w:t>
            </w:r>
            <w:r w:rsidR="00CF5EE5">
              <w:rPr>
                <w:b/>
                <w:sz w:val="32"/>
                <w:szCs w:val="32"/>
              </w:rPr>
              <w:t>Holding</w:t>
            </w:r>
            <w:r w:rsidR="008B62DE" w:rsidRPr="00107E92">
              <w:rPr>
                <w:b/>
                <w:sz w:val="32"/>
                <w:szCs w:val="32"/>
              </w:rPr>
              <w:t>verklaring</w:t>
            </w:r>
          </w:p>
          <w:p w14:paraId="2CF2DDE8" w14:textId="77777777" w:rsidR="009920C1" w:rsidRDefault="009920C1" w:rsidP="00CE2A07">
            <w:pPr>
              <w:ind w:left="238" w:hanging="238"/>
              <w:jc w:val="center"/>
              <w:rPr>
                <w:b/>
              </w:rPr>
            </w:pPr>
          </w:p>
          <w:p w14:paraId="7C37DB94" w14:textId="21BA9AD2" w:rsidR="009920C1" w:rsidRPr="006F4918" w:rsidRDefault="009920C1" w:rsidP="00CE2A07">
            <w:pPr>
              <w:ind w:left="238" w:hanging="238"/>
              <w:jc w:val="center"/>
              <w:rPr>
                <w:b/>
                <w:sz w:val="24"/>
                <w:szCs w:val="24"/>
              </w:rPr>
            </w:pPr>
            <w:r w:rsidRPr="006F4918">
              <w:rPr>
                <w:b/>
                <w:sz w:val="24"/>
                <w:szCs w:val="24"/>
              </w:rPr>
              <w:t>Behorend bij</w:t>
            </w:r>
            <w:r w:rsidR="00107E92">
              <w:rPr>
                <w:b/>
                <w:sz w:val="24"/>
                <w:szCs w:val="24"/>
              </w:rPr>
              <w:t xml:space="preserve"> de</w:t>
            </w:r>
          </w:p>
        </w:tc>
      </w:tr>
      <w:tr w:rsidR="009920C1" w:rsidRPr="00FC08C7" w14:paraId="21065558" w14:textId="77777777" w:rsidTr="009920C1">
        <w:trPr>
          <w:cantSplit/>
          <w:trHeight w:hRule="exact" w:val="2307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13041216"/>
              <w:placeholder>
                <w:docPart w:val="3E377704E3424887BBBB484E6F955E89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/>
            <w:sdtContent>
              <w:p w14:paraId="5820340D" w14:textId="77777777" w:rsidR="009920C1" w:rsidRPr="00AC678E" w:rsidRDefault="009920C1" w:rsidP="00CE2A07">
                <w:pPr>
                  <w:spacing w:line="276" w:lineRule="auto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6679B7FA" w14:textId="58C6C2C0" w:rsidR="009920C1" w:rsidRPr="001B66CB" w:rsidRDefault="00343AB0" w:rsidP="00CE2A07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Leermiddelen</w:t>
            </w:r>
          </w:p>
          <w:p w14:paraId="6693E92E" w14:textId="61668277" w:rsidR="009920C1" w:rsidRDefault="009920C1" w:rsidP="00CE2A07">
            <w:pPr>
              <w:spacing w:before="240" w:after="24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voor</w:t>
            </w:r>
            <w:r w:rsidRPr="001B66CB">
              <w:rPr>
                <w:sz w:val="24"/>
              </w:rPr>
              <w:t xml:space="preserve"> </w:t>
            </w:r>
          </w:p>
          <w:p w14:paraId="2B1A0A35" w14:textId="28F2BE3E" w:rsidR="009920C1" w:rsidRPr="009920C1" w:rsidRDefault="009920C1" w:rsidP="009920C1">
            <w:pPr>
              <w:spacing w:before="240" w:after="24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Stichting </w:t>
            </w:r>
            <w:r w:rsidR="00BC2A08">
              <w:rPr>
                <w:b/>
                <w:sz w:val="24"/>
              </w:rPr>
              <w:t>Plateau</w:t>
            </w:r>
          </w:p>
        </w:tc>
      </w:tr>
      <w:tr w:rsidR="009920C1" w:rsidRPr="005B2BF8" w14:paraId="75D0CCCA" w14:textId="77777777" w:rsidTr="00CE2A07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0B04CC64" w14:textId="77777777" w:rsidR="009920C1" w:rsidRPr="005B2BF8" w:rsidRDefault="009920C1" w:rsidP="00CE2A07">
            <w:pPr>
              <w:spacing w:line="276" w:lineRule="auto"/>
              <w:rPr>
                <w:sz w:val="24"/>
              </w:rPr>
            </w:pPr>
            <w:r w:rsidRPr="005B2BF8">
              <w:rPr>
                <w:sz w:val="24"/>
              </w:rPr>
              <w:t>Datum</w:t>
            </w:r>
          </w:p>
        </w:tc>
        <w:tc>
          <w:tcPr>
            <w:tcW w:w="5103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5221CD60" w14:textId="31C659B2" w:rsidR="009920C1" w:rsidRPr="005B2BF8" w:rsidRDefault="00885A15" w:rsidP="00CE2A07">
            <w:pPr>
              <w:autoSpaceDE w:val="0"/>
              <w:autoSpaceDN w:val="0"/>
              <w:adjustRightInd w:val="0"/>
              <w:spacing w:line="276" w:lineRule="auto"/>
              <w:rPr>
                <w:rFonts w:cs="Verdana"/>
                <w:noProof/>
                <w:sz w:val="24"/>
              </w:rPr>
            </w:pPr>
            <w:r>
              <w:rPr>
                <w:rFonts w:cs="Verdana"/>
                <w:sz w:val="24"/>
              </w:rPr>
              <w:t>20</w:t>
            </w:r>
            <w:r w:rsidR="009920C1">
              <w:rPr>
                <w:rFonts w:cs="Verdana"/>
                <w:sz w:val="24"/>
              </w:rPr>
              <w:t>-</w:t>
            </w:r>
            <w:r w:rsidR="002920AC">
              <w:rPr>
                <w:rFonts w:cs="Verdana"/>
                <w:sz w:val="24"/>
              </w:rPr>
              <w:t>06</w:t>
            </w:r>
            <w:r w:rsidR="009920C1">
              <w:rPr>
                <w:rFonts w:cs="Verdana"/>
                <w:sz w:val="24"/>
              </w:rPr>
              <w:t>-202</w:t>
            </w:r>
            <w:r w:rsidR="00E64C71">
              <w:rPr>
                <w:rFonts w:cs="Verdana"/>
                <w:sz w:val="24"/>
              </w:rPr>
              <w:t>2</w:t>
            </w:r>
          </w:p>
        </w:tc>
      </w:tr>
      <w:tr w:rsidR="009920C1" w:rsidRPr="005B2BF8" w14:paraId="02E2FE5F" w14:textId="77777777" w:rsidTr="00CE2A07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664D5751" w14:textId="77777777" w:rsidR="009920C1" w:rsidRPr="005B2BF8" w:rsidRDefault="009920C1" w:rsidP="00CE2A07">
            <w:pPr>
              <w:spacing w:line="276" w:lineRule="auto"/>
              <w:rPr>
                <w:sz w:val="24"/>
              </w:rPr>
            </w:pPr>
            <w:r w:rsidRPr="005B2BF8">
              <w:rPr>
                <w:sz w:val="24"/>
              </w:rPr>
              <w:t>Kenmerk</w:t>
            </w:r>
          </w:p>
        </w:tc>
        <w:tc>
          <w:tcPr>
            <w:tcW w:w="5103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401BBB08" w14:textId="2B942D96" w:rsidR="009920C1" w:rsidRPr="005B2BF8" w:rsidRDefault="009920C1" w:rsidP="00CE2A07">
            <w:pPr>
              <w:autoSpaceDE w:val="0"/>
              <w:autoSpaceDN w:val="0"/>
              <w:adjustRightInd w:val="0"/>
              <w:spacing w:line="276" w:lineRule="auto"/>
              <w:rPr>
                <w:rFonts w:cs="Verdana"/>
                <w:sz w:val="24"/>
                <w:highlight w:val="lightGray"/>
              </w:rPr>
            </w:pPr>
            <w:bookmarkStart w:id="0" w:name="Kenmerk"/>
            <w:r w:rsidRPr="005B2BF8">
              <w:rPr>
                <w:rFonts w:cs="Verdana"/>
                <w:sz w:val="24"/>
              </w:rPr>
              <w:t>20</w:t>
            </w:r>
            <w:r w:rsidR="00D61B2F">
              <w:rPr>
                <w:rFonts w:cs="Verdana"/>
                <w:sz w:val="24"/>
              </w:rPr>
              <w:t>2</w:t>
            </w:r>
            <w:r w:rsidR="00A16D4B">
              <w:rPr>
                <w:rFonts w:cs="Verdana"/>
                <w:sz w:val="24"/>
              </w:rPr>
              <w:t>2</w:t>
            </w:r>
            <w:r w:rsidR="00D61B2F">
              <w:rPr>
                <w:rFonts w:cs="Verdana"/>
                <w:sz w:val="24"/>
              </w:rPr>
              <w:t>.</w:t>
            </w:r>
            <w:r w:rsidR="00DE421C">
              <w:rPr>
                <w:rFonts w:cs="Verdana"/>
                <w:sz w:val="24"/>
              </w:rPr>
              <w:t>PA01</w:t>
            </w:r>
            <w:bookmarkEnd w:id="0"/>
          </w:p>
        </w:tc>
      </w:tr>
      <w:tr w:rsidR="009920C1" w:rsidRPr="005B2BF8" w14:paraId="1F256C6F" w14:textId="77777777" w:rsidTr="00CE2A07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59453B88" w14:textId="77777777" w:rsidR="009920C1" w:rsidRPr="005B2BF8" w:rsidRDefault="009920C1" w:rsidP="00CE2A07">
            <w:pPr>
              <w:spacing w:line="276" w:lineRule="auto"/>
              <w:rPr>
                <w:sz w:val="24"/>
              </w:rPr>
            </w:pPr>
            <w:r w:rsidRPr="005B2BF8">
              <w:rPr>
                <w:sz w:val="24"/>
              </w:rPr>
              <w:t>Versie</w:t>
            </w:r>
          </w:p>
        </w:tc>
        <w:tc>
          <w:tcPr>
            <w:tcW w:w="5103" w:type="dxa"/>
            <w:shd w:val="clear" w:color="auto" w:fill="auto"/>
            <w:tcMar>
              <w:top w:w="28" w:type="dxa"/>
              <w:left w:w="57" w:type="dxa"/>
              <w:bottom w:w="28" w:type="dxa"/>
            </w:tcMar>
          </w:tcPr>
          <w:p w14:paraId="5009B303" w14:textId="77777777" w:rsidR="009920C1" w:rsidRPr="005B2BF8" w:rsidRDefault="009920C1" w:rsidP="00CE2A07">
            <w:pPr>
              <w:autoSpaceDE w:val="0"/>
              <w:autoSpaceDN w:val="0"/>
              <w:adjustRightInd w:val="0"/>
              <w:spacing w:line="276" w:lineRule="auto"/>
              <w:rPr>
                <w:rFonts w:cs="Verdana"/>
                <w:sz w:val="24"/>
              </w:rPr>
            </w:pPr>
            <w:r>
              <w:rPr>
                <w:rFonts w:cs="Verdana"/>
                <w:sz w:val="24"/>
              </w:rPr>
              <w:t>1.0</w:t>
            </w:r>
          </w:p>
        </w:tc>
      </w:tr>
    </w:tbl>
    <w:p w14:paraId="33E6EB04" w14:textId="77777777" w:rsidR="00433908" w:rsidRDefault="00433908">
      <w:r>
        <w:br w:type="page"/>
      </w:r>
    </w:p>
    <w:p w14:paraId="59CB62AD" w14:textId="0F179B57" w:rsidR="00322664" w:rsidRPr="005C22C9" w:rsidRDefault="00322664" w:rsidP="00A264EE">
      <w:pPr>
        <w:pStyle w:val="Lijstalinea"/>
        <w:numPr>
          <w:ilvl w:val="0"/>
          <w:numId w:val="31"/>
        </w:numPr>
        <w:ind w:left="284" w:hanging="284"/>
        <w:rPr>
          <w:b/>
        </w:rPr>
      </w:pPr>
      <w:bookmarkStart w:id="1" w:name="_Toc474930523"/>
      <w:r w:rsidRPr="005C22C9">
        <w:rPr>
          <w:b/>
        </w:rPr>
        <w:lastRenderedPageBreak/>
        <w:t>Akkoordverklaring</w:t>
      </w:r>
      <w:bookmarkEnd w:id="1"/>
    </w:p>
    <w:p w14:paraId="6A95670E" w14:textId="77777777" w:rsidR="00322664" w:rsidRPr="00CD208F" w:rsidRDefault="00322664" w:rsidP="00322664">
      <w:pPr>
        <w:spacing w:line="240" w:lineRule="exact"/>
      </w:pPr>
    </w:p>
    <w:p w14:paraId="33386BE5" w14:textId="77777777" w:rsidR="00B45E28" w:rsidRPr="002C2A47" w:rsidRDefault="00B45E28" w:rsidP="00B45E28">
      <w:pPr>
        <w:ind w:left="426" w:hanging="426"/>
      </w:pPr>
      <w:r w:rsidRPr="002C2A47"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2C2A47">
        <w:instrText xml:space="preserve"> FORMCHECKBOX </w:instrText>
      </w:r>
      <w:r w:rsidR="006C6735">
        <w:fldChar w:fldCharType="separate"/>
      </w:r>
      <w:r w:rsidRPr="002C2A47">
        <w:fldChar w:fldCharType="end"/>
      </w:r>
      <w:r w:rsidRPr="002C2A47">
        <w:t xml:space="preserve">   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14:paraId="16900F5A" w14:textId="77777777" w:rsidR="00B45E28" w:rsidRPr="002C2A47" w:rsidRDefault="00B45E28" w:rsidP="00B45E28">
      <w:pPr>
        <w:ind w:left="426" w:hanging="426"/>
      </w:pPr>
    </w:p>
    <w:p w14:paraId="2FA9BD66" w14:textId="77777777" w:rsidR="00B45E28" w:rsidRPr="002C2A47" w:rsidRDefault="00B45E28" w:rsidP="00B45E28">
      <w:r w:rsidRPr="002C2A47">
        <w:rPr>
          <w:b/>
          <w:bCs/>
        </w:rPr>
        <w:t>Ondertekening</w:t>
      </w:r>
      <w:r w:rsidRPr="002C2A47">
        <w:rPr>
          <w:bCs/>
        </w:rPr>
        <w:t xml:space="preserve"> </w:t>
      </w:r>
      <w:r w:rsidRPr="002C2A47">
        <w:rPr>
          <w:b/>
          <w:bCs/>
        </w:rPr>
        <w:t>Inschrijver / dochteronderneming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20"/>
        <w:gridCol w:w="5419"/>
      </w:tblGrid>
      <w:tr w:rsidR="00A264EE" w:rsidRPr="00A52004" w14:paraId="40DD7566" w14:textId="77777777" w:rsidTr="001D505C">
        <w:trPr>
          <w:trHeight w:val="185"/>
        </w:trPr>
        <w:tc>
          <w:tcPr>
            <w:tcW w:w="3620" w:type="dxa"/>
          </w:tcPr>
          <w:p w14:paraId="6D74B200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organisatie</w:t>
            </w:r>
          </w:p>
        </w:tc>
        <w:tc>
          <w:tcPr>
            <w:tcW w:w="5419" w:type="dxa"/>
          </w:tcPr>
          <w:p w14:paraId="30DD9D04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69FF6E69" w14:textId="77777777" w:rsidTr="001D505C">
        <w:trPr>
          <w:trHeight w:val="235"/>
        </w:trPr>
        <w:tc>
          <w:tcPr>
            <w:tcW w:w="3620" w:type="dxa"/>
          </w:tcPr>
          <w:p w14:paraId="0AEDA6D2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ondertekening</w:t>
            </w:r>
            <w:r>
              <w:rPr>
                <w:rFonts w:ascii="Corbel" w:hAnsi="Corbel"/>
                <w:sz w:val="21"/>
                <w:szCs w:val="21"/>
              </w:rPr>
              <w:t>b</w:t>
            </w:r>
            <w:r w:rsidRPr="00A52004">
              <w:rPr>
                <w:rFonts w:ascii="Corbel" w:hAnsi="Corbel"/>
                <w:sz w:val="21"/>
                <w:szCs w:val="21"/>
              </w:rPr>
              <w:t>evoegd persoon</w:t>
            </w:r>
          </w:p>
        </w:tc>
        <w:tc>
          <w:tcPr>
            <w:tcW w:w="5419" w:type="dxa"/>
          </w:tcPr>
          <w:p w14:paraId="5A2574D1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11F30D5D" w14:textId="77777777" w:rsidTr="001D505C">
        <w:tc>
          <w:tcPr>
            <w:tcW w:w="3620" w:type="dxa"/>
          </w:tcPr>
          <w:p w14:paraId="073B8EFC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Datum</w:t>
            </w:r>
          </w:p>
        </w:tc>
        <w:tc>
          <w:tcPr>
            <w:tcW w:w="5419" w:type="dxa"/>
          </w:tcPr>
          <w:p w14:paraId="12E90F0C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3B95D171" w14:textId="77777777" w:rsidTr="001D505C">
        <w:trPr>
          <w:trHeight w:val="775"/>
        </w:trPr>
        <w:tc>
          <w:tcPr>
            <w:tcW w:w="3620" w:type="dxa"/>
          </w:tcPr>
          <w:p w14:paraId="34545FA2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Handtekening</w:t>
            </w:r>
          </w:p>
        </w:tc>
        <w:tc>
          <w:tcPr>
            <w:tcW w:w="5419" w:type="dxa"/>
          </w:tcPr>
          <w:p w14:paraId="23E5A232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3B8C118F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078A7A09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66787200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35BA55D3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487B41BD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0EC4C466" w14:textId="77777777" w:rsidR="00B45E28" w:rsidRPr="002C2A47" w:rsidRDefault="00B45E28" w:rsidP="00B45E28"/>
    <w:p w14:paraId="2DAF2598" w14:textId="77777777" w:rsidR="00B45E28" w:rsidRPr="002C2A47" w:rsidRDefault="00B45E28" w:rsidP="00B45E28">
      <w:pPr>
        <w:rPr>
          <w:b/>
        </w:rPr>
      </w:pPr>
      <w:r w:rsidRPr="002C2A47">
        <w:rPr>
          <w:b/>
        </w:rPr>
        <w:t>OF</w:t>
      </w:r>
    </w:p>
    <w:p w14:paraId="3341F5F6" w14:textId="77777777" w:rsidR="00B45E28" w:rsidRPr="002C2A47" w:rsidRDefault="00B45E28" w:rsidP="00B45E28"/>
    <w:p w14:paraId="0485AB9F" w14:textId="77777777" w:rsidR="00B45E28" w:rsidRPr="002C2A47" w:rsidRDefault="00B45E28" w:rsidP="00B45E28">
      <w:pPr>
        <w:ind w:left="426" w:right="849" w:hanging="426"/>
      </w:pPr>
      <w:r w:rsidRPr="002C2A47">
        <w:rPr>
          <w:b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2C2A47">
        <w:rPr>
          <w:b/>
        </w:rPr>
        <w:instrText xml:space="preserve"> FORMCHECKBOX </w:instrText>
      </w:r>
      <w:r w:rsidR="006C6735">
        <w:rPr>
          <w:b/>
        </w:rPr>
      </w:r>
      <w:r w:rsidR="006C6735">
        <w:rPr>
          <w:b/>
        </w:rPr>
        <w:fldChar w:fldCharType="separate"/>
      </w:r>
      <w:r w:rsidRPr="002C2A47">
        <w:rPr>
          <w:b/>
        </w:rPr>
        <w:fldChar w:fldCharType="end"/>
      </w:r>
      <w:r w:rsidRPr="002C2A47">
        <w:rPr>
          <w:b/>
        </w:rPr>
        <w:t xml:space="preserve">   </w:t>
      </w:r>
      <w:r w:rsidRPr="002C2A47">
        <w:t>Hierbij verklaart ondergetekende dat de hieronder vermelde holding zich hoofdelijk 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14:paraId="1715B0A8" w14:textId="77777777" w:rsidR="00B45E28" w:rsidRPr="002C2A47" w:rsidRDefault="00B45E28" w:rsidP="00B45E28">
      <w:pPr>
        <w:ind w:left="426" w:hanging="426"/>
      </w:pPr>
    </w:p>
    <w:p w14:paraId="3626D1DB" w14:textId="77777777" w:rsidR="00B45E28" w:rsidRPr="002C2A47" w:rsidRDefault="00B45E28" w:rsidP="00B45E28">
      <w:pPr>
        <w:ind w:right="565"/>
      </w:pPr>
      <w:r w:rsidRPr="002C2A47">
        <w:t>Indien er meerdere dochterondernemingen deelnemen aan deze aanbesteding dienen zij zelfstandig deze verklaring in te vullen en rechtsgeldig te ondertekenen.</w:t>
      </w:r>
    </w:p>
    <w:p w14:paraId="0A4D9A93" w14:textId="77777777" w:rsidR="00B45E28" w:rsidRPr="002C2A47" w:rsidRDefault="00B45E28" w:rsidP="00B45E28"/>
    <w:p w14:paraId="5E2FAEF9" w14:textId="1BA4698C" w:rsidR="00B45E28" w:rsidRPr="00A264EE" w:rsidRDefault="00B45E28" w:rsidP="00A264EE">
      <w:pPr>
        <w:pStyle w:val="Lijstalinea"/>
        <w:numPr>
          <w:ilvl w:val="0"/>
          <w:numId w:val="31"/>
        </w:numPr>
        <w:ind w:left="284" w:hanging="284"/>
        <w:rPr>
          <w:b/>
        </w:rPr>
      </w:pPr>
      <w:r w:rsidRPr="00A264EE">
        <w:rPr>
          <w:b/>
        </w:rPr>
        <w:t>Ondertekening holding</w:t>
      </w:r>
    </w:p>
    <w:p w14:paraId="665881C9" w14:textId="77777777" w:rsidR="00B45E28" w:rsidRPr="002C2A47" w:rsidRDefault="00B45E28" w:rsidP="00B45E28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20"/>
        <w:gridCol w:w="5419"/>
      </w:tblGrid>
      <w:tr w:rsidR="00A264EE" w:rsidRPr="00A52004" w14:paraId="06812162" w14:textId="77777777" w:rsidTr="00A264EE">
        <w:trPr>
          <w:trHeight w:val="185"/>
        </w:trPr>
        <w:tc>
          <w:tcPr>
            <w:tcW w:w="3620" w:type="dxa"/>
          </w:tcPr>
          <w:p w14:paraId="1C3D5EB6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organisatie</w:t>
            </w:r>
          </w:p>
        </w:tc>
        <w:tc>
          <w:tcPr>
            <w:tcW w:w="5419" w:type="dxa"/>
          </w:tcPr>
          <w:p w14:paraId="79672EF3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774E2253" w14:textId="77777777" w:rsidTr="00A264EE">
        <w:trPr>
          <w:trHeight w:val="235"/>
        </w:trPr>
        <w:tc>
          <w:tcPr>
            <w:tcW w:w="3620" w:type="dxa"/>
          </w:tcPr>
          <w:p w14:paraId="22EA5EE1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ondertekening</w:t>
            </w:r>
            <w:r>
              <w:rPr>
                <w:rFonts w:ascii="Corbel" w:hAnsi="Corbel"/>
                <w:sz w:val="21"/>
                <w:szCs w:val="21"/>
              </w:rPr>
              <w:t>b</w:t>
            </w:r>
            <w:r w:rsidRPr="00A52004">
              <w:rPr>
                <w:rFonts w:ascii="Corbel" w:hAnsi="Corbel"/>
                <w:sz w:val="21"/>
                <w:szCs w:val="21"/>
              </w:rPr>
              <w:t>evoegd persoon</w:t>
            </w:r>
          </w:p>
        </w:tc>
        <w:tc>
          <w:tcPr>
            <w:tcW w:w="5419" w:type="dxa"/>
          </w:tcPr>
          <w:p w14:paraId="1446B302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2A196905" w14:textId="77777777" w:rsidTr="00A264EE">
        <w:tc>
          <w:tcPr>
            <w:tcW w:w="3620" w:type="dxa"/>
          </w:tcPr>
          <w:p w14:paraId="0B87B8C0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Datum</w:t>
            </w:r>
          </w:p>
        </w:tc>
        <w:tc>
          <w:tcPr>
            <w:tcW w:w="5419" w:type="dxa"/>
          </w:tcPr>
          <w:p w14:paraId="70C7551F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264EE" w:rsidRPr="00A52004" w14:paraId="496E5090" w14:textId="77777777" w:rsidTr="00A264EE">
        <w:trPr>
          <w:trHeight w:val="775"/>
        </w:trPr>
        <w:tc>
          <w:tcPr>
            <w:tcW w:w="3620" w:type="dxa"/>
          </w:tcPr>
          <w:p w14:paraId="2BDEA7E1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Handtekening</w:t>
            </w:r>
          </w:p>
        </w:tc>
        <w:tc>
          <w:tcPr>
            <w:tcW w:w="5419" w:type="dxa"/>
          </w:tcPr>
          <w:p w14:paraId="17DB2C05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4E348805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5052F73D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19E3CDAF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535662FA" w14:textId="77777777" w:rsidR="00A264EE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  <w:p w14:paraId="341FF7B3" w14:textId="77777777" w:rsidR="00A264EE" w:rsidRPr="00A52004" w:rsidRDefault="00A264EE" w:rsidP="001D505C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0A78FBA8" w14:textId="77777777" w:rsidR="00B45E28" w:rsidRPr="002C2A47" w:rsidRDefault="00B45E28" w:rsidP="00B45E28">
      <w:pPr>
        <w:spacing w:line="240" w:lineRule="auto"/>
        <w:rPr>
          <w:b/>
          <w:bCs/>
          <w:color w:val="007BC7"/>
        </w:rPr>
      </w:pPr>
    </w:p>
    <w:p w14:paraId="5E5B1DF7" w14:textId="6A5CC5E6" w:rsidR="00B45E28" w:rsidRPr="005C22C9" w:rsidRDefault="00B45E28" w:rsidP="00A264EE">
      <w:pPr>
        <w:pStyle w:val="Lijstalinea"/>
        <w:numPr>
          <w:ilvl w:val="0"/>
          <w:numId w:val="31"/>
        </w:numPr>
        <w:ind w:left="284" w:hanging="284"/>
        <w:rPr>
          <w:b/>
        </w:rPr>
      </w:pPr>
      <w:r w:rsidRPr="005C22C9">
        <w:rPr>
          <w:b/>
        </w:rPr>
        <w:t>Ondertekening Inschrijver / dochteronderneming</w:t>
      </w:r>
    </w:p>
    <w:p w14:paraId="689986F0" w14:textId="77777777" w:rsidR="00B45E28" w:rsidRPr="002C2A47" w:rsidRDefault="00B45E28" w:rsidP="00B45E2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06"/>
        <w:gridCol w:w="5333"/>
      </w:tblGrid>
      <w:tr w:rsidR="00A52004" w:rsidRPr="00A52004" w14:paraId="627578B0" w14:textId="77777777" w:rsidTr="00A264EE">
        <w:trPr>
          <w:trHeight w:val="185"/>
        </w:trPr>
        <w:tc>
          <w:tcPr>
            <w:tcW w:w="3706" w:type="dxa"/>
          </w:tcPr>
          <w:p w14:paraId="55114F71" w14:textId="77777777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organisatie</w:t>
            </w:r>
          </w:p>
        </w:tc>
        <w:tc>
          <w:tcPr>
            <w:tcW w:w="5333" w:type="dxa"/>
          </w:tcPr>
          <w:p w14:paraId="14217440" w14:textId="710BF77D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52004" w:rsidRPr="00A52004" w14:paraId="32ED6034" w14:textId="77777777" w:rsidTr="00A264EE">
        <w:trPr>
          <w:trHeight w:val="235"/>
        </w:trPr>
        <w:tc>
          <w:tcPr>
            <w:tcW w:w="3706" w:type="dxa"/>
          </w:tcPr>
          <w:p w14:paraId="4FA3F60B" w14:textId="7859D0D5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Naam ondertekening</w:t>
            </w:r>
            <w:r w:rsidR="006D41DB">
              <w:rPr>
                <w:rFonts w:ascii="Corbel" w:hAnsi="Corbel"/>
                <w:sz w:val="21"/>
                <w:szCs w:val="21"/>
              </w:rPr>
              <w:t>b</w:t>
            </w:r>
            <w:r w:rsidRPr="00A52004">
              <w:rPr>
                <w:rFonts w:ascii="Corbel" w:hAnsi="Corbel"/>
                <w:sz w:val="21"/>
                <w:szCs w:val="21"/>
              </w:rPr>
              <w:t>evoegd persoon</w:t>
            </w:r>
          </w:p>
        </w:tc>
        <w:tc>
          <w:tcPr>
            <w:tcW w:w="5333" w:type="dxa"/>
          </w:tcPr>
          <w:p w14:paraId="6022D25F" w14:textId="73226441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52004" w:rsidRPr="00A52004" w14:paraId="63ABCCF3" w14:textId="77777777" w:rsidTr="004A0532">
        <w:tc>
          <w:tcPr>
            <w:tcW w:w="3706" w:type="dxa"/>
          </w:tcPr>
          <w:p w14:paraId="57906EA0" w14:textId="77777777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Datum</w:t>
            </w:r>
          </w:p>
        </w:tc>
        <w:tc>
          <w:tcPr>
            <w:tcW w:w="5333" w:type="dxa"/>
          </w:tcPr>
          <w:p w14:paraId="5AF0D1C1" w14:textId="096CF68C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</w:p>
        </w:tc>
      </w:tr>
      <w:tr w:rsidR="00A52004" w:rsidRPr="00A52004" w14:paraId="4F7E8BBD" w14:textId="77777777" w:rsidTr="004A0532">
        <w:trPr>
          <w:trHeight w:val="775"/>
        </w:trPr>
        <w:tc>
          <w:tcPr>
            <w:tcW w:w="3706" w:type="dxa"/>
          </w:tcPr>
          <w:p w14:paraId="50E27F70" w14:textId="77777777" w:rsidR="00A52004" w:rsidRP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  <w:r w:rsidRPr="00A52004">
              <w:rPr>
                <w:rFonts w:ascii="Corbel" w:hAnsi="Corbel"/>
                <w:sz w:val="21"/>
                <w:szCs w:val="21"/>
              </w:rPr>
              <w:t>Handtekening</w:t>
            </w:r>
          </w:p>
        </w:tc>
        <w:tc>
          <w:tcPr>
            <w:tcW w:w="5333" w:type="dxa"/>
          </w:tcPr>
          <w:p w14:paraId="7BC4A2C8" w14:textId="77777777" w:rsidR="00A52004" w:rsidRDefault="00A52004" w:rsidP="00855DC5">
            <w:pPr>
              <w:rPr>
                <w:rFonts w:ascii="Corbel" w:hAnsi="Corbel"/>
                <w:sz w:val="21"/>
                <w:szCs w:val="21"/>
              </w:rPr>
            </w:pPr>
          </w:p>
          <w:p w14:paraId="102A0405" w14:textId="77777777" w:rsidR="00EA463A" w:rsidRDefault="00EA463A" w:rsidP="00855DC5">
            <w:pPr>
              <w:rPr>
                <w:rFonts w:ascii="Corbel" w:hAnsi="Corbel"/>
                <w:sz w:val="21"/>
                <w:szCs w:val="21"/>
              </w:rPr>
            </w:pPr>
          </w:p>
          <w:p w14:paraId="239E7026" w14:textId="77777777" w:rsidR="00EA463A" w:rsidRDefault="00EA463A" w:rsidP="00855DC5">
            <w:pPr>
              <w:rPr>
                <w:rFonts w:ascii="Corbel" w:hAnsi="Corbel"/>
                <w:sz w:val="21"/>
                <w:szCs w:val="21"/>
              </w:rPr>
            </w:pPr>
          </w:p>
          <w:p w14:paraId="2D86898F" w14:textId="77777777" w:rsidR="00EA463A" w:rsidRDefault="00EA463A" w:rsidP="00855DC5">
            <w:pPr>
              <w:rPr>
                <w:rFonts w:ascii="Corbel" w:hAnsi="Corbel"/>
                <w:sz w:val="21"/>
                <w:szCs w:val="21"/>
              </w:rPr>
            </w:pPr>
          </w:p>
          <w:p w14:paraId="55D59438" w14:textId="77777777" w:rsidR="00EA463A" w:rsidRDefault="00EA463A" w:rsidP="00855DC5">
            <w:pPr>
              <w:rPr>
                <w:rFonts w:ascii="Corbel" w:hAnsi="Corbel"/>
                <w:sz w:val="21"/>
                <w:szCs w:val="21"/>
              </w:rPr>
            </w:pPr>
          </w:p>
          <w:p w14:paraId="26E237AC" w14:textId="1D580C1E" w:rsidR="00EA463A" w:rsidRPr="00A52004" w:rsidRDefault="00EA463A" w:rsidP="00855DC5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6DB479EB" w14:textId="77777777" w:rsidR="000B46D8" w:rsidRPr="00A52004" w:rsidRDefault="000B46D8" w:rsidP="00E95C22"/>
    <w:sectPr w:rsidR="000B46D8" w:rsidRPr="00A52004" w:rsidSect="00E95C2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851" w:bottom="1440" w:left="1134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76D3" w14:textId="77777777" w:rsidR="006C6735" w:rsidRDefault="006C6735" w:rsidP="007C7240">
      <w:pPr>
        <w:spacing w:line="240" w:lineRule="auto"/>
      </w:pPr>
      <w:r>
        <w:separator/>
      </w:r>
    </w:p>
  </w:endnote>
  <w:endnote w:type="continuationSeparator" w:id="0">
    <w:p w14:paraId="3F32E119" w14:textId="77777777" w:rsidR="006C6735" w:rsidRDefault="006C6735" w:rsidP="007C7240">
      <w:pPr>
        <w:spacing w:line="240" w:lineRule="auto"/>
      </w:pPr>
      <w:r>
        <w:continuationSeparator/>
      </w:r>
    </w:p>
  </w:endnote>
  <w:endnote w:type="continuationNotice" w:id="1">
    <w:p w14:paraId="753E8BBF" w14:textId="77777777" w:rsidR="006C6735" w:rsidRDefault="006C67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98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77"/>
      <w:gridCol w:w="1448"/>
      <w:gridCol w:w="3731"/>
      <w:gridCol w:w="3731"/>
    </w:tblGrid>
    <w:sdt>
      <w:sdtPr>
        <w:id w:val="-645970417"/>
        <w:docPartObj>
          <w:docPartGallery w:val="Page Numbers (Bottom of Page)"/>
          <w:docPartUnique/>
        </w:docPartObj>
      </w:sdtPr>
      <w:sdtEndPr/>
      <w:sdtContent>
        <w:tr w:rsidR="00446339" w:rsidRPr="00777C04" w14:paraId="5000AB68" w14:textId="77777777" w:rsidTr="00CE2A07">
          <w:trPr>
            <w:trHeight w:val="588"/>
          </w:trPr>
          <w:tc>
            <w:tcPr>
              <w:tcW w:w="4077" w:type="dxa"/>
              <w:tcBorders>
                <w:top w:val="single" w:sz="4" w:space="0" w:color="auto"/>
                <w:left w:val="nil"/>
                <w:bottom w:val="nil"/>
                <w:right w:val="nil"/>
              </w:tcBorders>
              <w:shd w:val="clear" w:color="auto" w:fill="auto"/>
            </w:tcPr>
            <w:p w14:paraId="2A9589F1" w14:textId="624913C6" w:rsidR="00446339" w:rsidRPr="00A3513F" w:rsidRDefault="00446339" w:rsidP="00446339">
              <w:pPr>
                <w:tabs>
                  <w:tab w:val="left" w:pos="1935"/>
                </w:tabs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 xml:space="preserve">Bijlage </w:t>
              </w:r>
              <w:r w:rsidR="00E44BD6">
                <w:rPr>
                  <w:sz w:val="16"/>
                  <w:szCs w:val="16"/>
                </w:rPr>
                <w:t>6</w:t>
              </w:r>
            </w:p>
            <w:p w14:paraId="45D9A7B6" w14:textId="38A6C3F9" w:rsidR="00446339" w:rsidRPr="00A3513F" w:rsidRDefault="00446339" w:rsidP="00446339">
              <w:pPr>
                <w:tabs>
                  <w:tab w:val="left" w:pos="1935"/>
                </w:tabs>
                <w:rPr>
                  <w:sz w:val="16"/>
                  <w:szCs w:val="16"/>
                </w:rPr>
              </w:pPr>
              <w:r w:rsidRPr="00A3513F">
                <w:rPr>
                  <w:sz w:val="16"/>
                  <w:szCs w:val="16"/>
                </w:rPr>
                <w:t xml:space="preserve">Europese aanbesteding </w:t>
              </w:r>
              <w:r w:rsidR="00BF6676">
                <w:rPr>
                  <w:sz w:val="16"/>
                  <w:szCs w:val="16"/>
                </w:rPr>
                <w:t>Leermiddelen</w:t>
              </w:r>
            </w:p>
          </w:tc>
          <w:tc>
            <w:tcPr>
              <w:tcW w:w="1448" w:type="dxa"/>
              <w:tcBorders>
                <w:top w:val="single" w:sz="4" w:space="0" w:color="auto"/>
                <w:left w:val="nil"/>
                <w:bottom w:val="nil"/>
                <w:right w:val="nil"/>
              </w:tcBorders>
              <w:shd w:val="clear" w:color="auto" w:fill="auto"/>
            </w:tcPr>
            <w:p w14:paraId="4A03BDB2" w14:textId="4A0ADE8E" w:rsidR="00446339" w:rsidRPr="00A3513F" w:rsidRDefault="0046782C" w:rsidP="0046782C">
              <w:pPr>
                <w:tabs>
                  <w:tab w:val="left" w:pos="540"/>
                </w:tabs>
                <w:ind w:left="-4076"/>
                <w:rPr>
                  <w:sz w:val="16"/>
                  <w:szCs w:val="16"/>
                </w:rPr>
              </w:pPr>
              <w:r>
                <w:rPr>
                  <w:noProof/>
                  <w:szCs w:val="16"/>
                </w:rPr>
                <w:drawing>
                  <wp:anchor distT="0" distB="0" distL="114300" distR="114300" simplePos="0" relativeHeight="251659264" behindDoc="0" locked="0" layoutInCell="1" allowOverlap="1" wp14:anchorId="415E9D28" wp14:editId="739B36F7">
                    <wp:simplePos x="0" y="0"/>
                    <wp:positionH relativeFrom="margin">
                      <wp:posOffset>-68127</wp:posOffset>
                    </wp:positionH>
                    <wp:positionV relativeFrom="paragraph">
                      <wp:posOffset>18868</wp:posOffset>
                    </wp:positionV>
                    <wp:extent cx="1123315" cy="443345"/>
                    <wp:effectExtent l="0" t="0" r="635" b="0"/>
                    <wp:wrapSquare wrapText="bothSides"/>
                    <wp:docPr id="4" name="Afbeelding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lateau assen.jpg"/>
                            <pic:cNvPicPr/>
                          </pic:nvPicPr>
                          <pic:blipFill rotWithShape="1"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29405"/>
                            <a:stretch/>
                          </pic:blipFill>
                          <pic:spPr bwMode="auto">
                            <a:xfrm>
                              <a:off x="0" y="0"/>
                              <a:ext cx="1123315" cy="44334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>
                <w:rPr>
                  <w:sz w:val="16"/>
                  <w:szCs w:val="16"/>
                </w:rPr>
                <w:tab/>
              </w:r>
            </w:p>
          </w:tc>
          <w:tc>
            <w:tcPr>
              <w:tcW w:w="3731" w:type="dxa"/>
              <w:tcBorders>
                <w:top w:val="single" w:sz="4" w:space="0" w:color="auto"/>
                <w:left w:val="nil"/>
                <w:bottom w:val="nil"/>
                <w:right w:val="nil"/>
              </w:tcBorders>
            </w:tcPr>
            <w:p w14:paraId="0C912192" w14:textId="77777777" w:rsidR="00446339" w:rsidRPr="00F62D4A" w:rsidRDefault="00446339" w:rsidP="00446339">
              <w:pPr>
                <w:ind w:left="-5529"/>
                <w:jc w:val="right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Pag</w:t>
              </w:r>
              <w:r w:rsidRPr="00D7782E">
                <w:rPr>
                  <w:sz w:val="16"/>
                  <w:szCs w:val="16"/>
                </w:rPr>
                <w:t xml:space="preserve">ina </w:t>
              </w:r>
              <w:r w:rsidRPr="00D7782E">
                <w:rPr>
                  <w:sz w:val="16"/>
                  <w:szCs w:val="16"/>
                </w:rPr>
                <w:fldChar w:fldCharType="begin"/>
              </w:r>
              <w:r w:rsidRPr="00D7782E">
                <w:rPr>
                  <w:sz w:val="16"/>
                  <w:szCs w:val="16"/>
                </w:rPr>
                <w:instrText>PAGE</w:instrText>
              </w:r>
              <w:r w:rsidRPr="00D7782E">
                <w:rPr>
                  <w:sz w:val="16"/>
                  <w:szCs w:val="16"/>
                </w:rPr>
                <w:fldChar w:fldCharType="separate"/>
              </w:r>
              <w:r>
                <w:rPr>
                  <w:sz w:val="16"/>
                  <w:szCs w:val="16"/>
                </w:rPr>
                <w:t>1</w:t>
              </w:r>
              <w:r w:rsidRPr="00D7782E">
                <w:rPr>
                  <w:sz w:val="16"/>
                  <w:szCs w:val="16"/>
                </w:rPr>
                <w:fldChar w:fldCharType="end"/>
              </w:r>
              <w:r w:rsidRPr="00D7782E">
                <w:rPr>
                  <w:sz w:val="16"/>
                  <w:szCs w:val="16"/>
                </w:rPr>
                <w:t xml:space="preserve"> van </w:t>
              </w:r>
              <w:r w:rsidRPr="00D7782E">
                <w:rPr>
                  <w:sz w:val="16"/>
                  <w:szCs w:val="16"/>
                </w:rPr>
                <w:fldChar w:fldCharType="begin"/>
              </w:r>
              <w:r w:rsidRPr="00D7782E">
                <w:rPr>
                  <w:sz w:val="16"/>
                  <w:szCs w:val="16"/>
                </w:rPr>
                <w:instrText>NUMPAGES</w:instrText>
              </w:r>
              <w:r w:rsidRPr="00D7782E">
                <w:rPr>
                  <w:sz w:val="16"/>
                  <w:szCs w:val="16"/>
                </w:rPr>
                <w:fldChar w:fldCharType="separate"/>
              </w:r>
              <w:r>
                <w:rPr>
                  <w:sz w:val="16"/>
                  <w:szCs w:val="16"/>
                </w:rPr>
                <w:t>2</w:t>
              </w:r>
              <w:r w:rsidRPr="00D7782E">
                <w:rPr>
                  <w:sz w:val="16"/>
                  <w:szCs w:val="16"/>
                </w:rPr>
                <w:fldChar w:fldCharType="end"/>
              </w:r>
            </w:p>
            <w:p w14:paraId="36C19197" w14:textId="4BF06B83" w:rsidR="00446339" w:rsidRPr="00F62D4A" w:rsidRDefault="00446339" w:rsidP="00446339">
              <w:pPr>
                <w:jc w:val="right"/>
                <w:rPr>
                  <w:sz w:val="16"/>
                  <w:szCs w:val="16"/>
                </w:rPr>
              </w:pPr>
              <w:r w:rsidRPr="00F62D4A">
                <w:rPr>
                  <w:sz w:val="16"/>
                  <w:szCs w:val="16"/>
                </w:rPr>
                <w:t xml:space="preserve">Referentie: </w:t>
              </w:r>
              <w:r>
                <w:rPr>
                  <w:sz w:val="16"/>
                  <w:szCs w:val="16"/>
                </w:rPr>
                <w:t>202</w:t>
              </w:r>
              <w:r w:rsidR="00070609">
                <w:rPr>
                  <w:sz w:val="16"/>
                  <w:szCs w:val="16"/>
                </w:rPr>
                <w:t>2</w:t>
              </w:r>
              <w:r>
                <w:rPr>
                  <w:sz w:val="16"/>
                  <w:szCs w:val="16"/>
                </w:rPr>
                <w:t>.</w:t>
              </w:r>
              <w:r w:rsidR="00070609">
                <w:rPr>
                  <w:sz w:val="16"/>
                  <w:szCs w:val="16"/>
                </w:rPr>
                <w:t>PA</w:t>
              </w:r>
              <w:r>
                <w:rPr>
                  <w:sz w:val="16"/>
                  <w:szCs w:val="16"/>
                </w:rPr>
                <w:t>0</w:t>
              </w:r>
              <w:r w:rsidR="00070609">
                <w:rPr>
                  <w:sz w:val="16"/>
                  <w:szCs w:val="16"/>
                </w:rPr>
                <w:t>1</w:t>
              </w:r>
            </w:p>
          </w:tc>
          <w:tc>
            <w:tcPr>
              <w:tcW w:w="3731" w:type="dxa"/>
              <w:tcBorders>
                <w:top w:val="single" w:sz="4" w:space="0" w:color="auto"/>
                <w:left w:val="nil"/>
                <w:bottom w:val="nil"/>
                <w:right w:val="nil"/>
              </w:tcBorders>
            </w:tcPr>
            <w:p w14:paraId="3AFB267F" w14:textId="001765F1" w:rsidR="00446339" w:rsidRPr="00F62D4A" w:rsidRDefault="00446339" w:rsidP="00446339">
              <w:pPr>
                <w:jc w:val="right"/>
                <w:rPr>
                  <w:sz w:val="16"/>
                  <w:szCs w:val="16"/>
                </w:rPr>
              </w:pPr>
            </w:p>
          </w:tc>
        </w:tr>
      </w:sdtContent>
    </w:sdt>
  </w:tbl>
  <w:p w14:paraId="02309C4B" w14:textId="35402796" w:rsidR="007C7240" w:rsidRPr="00446339" w:rsidRDefault="007C7240" w:rsidP="0044633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8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tbl>
            <w:tblPr>
              <w:tblW w:w="129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7"/>
              <w:gridCol w:w="1448"/>
              <w:gridCol w:w="3731"/>
              <w:gridCol w:w="3731"/>
            </w:tblGrid>
            <w:tr w:rsidR="007049AE" w:rsidRPr="00777C04" w14:paraId="0E8A576F" w14:textId="77777777" w:rsidTr="007049AE">
              <w:trPr>
                <w:trHeight w:val="588"/>
              </w:trPr>
              <w:tc>
                <w:tcPr>
                  <w:tcW w:w="40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A36F7B0" w14:textId="441DF9F8" w:rsidR="007049AE" w:rsidRPr="00A3513F" w:rsidRDefault="007049AE" w:rsidP="007049AE">
                  <w:pPr>
                    <w:tabs>
                      <w:tab w:val="left" w:pos="1935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Bijlage </w:t>
                  </w:r>
                  <w:r w:rsidR="00E44BD6">
                    <w:rPr>
                      <w:sz w:val="16"/>
                      <w:szCs w:val="16"/>
                    </w:rPr>
                    <w:t>6</w:t>
                  </w:r>
                </w:p>
                <w:p w14:paraId="39C8F873" w14:textId="0577C88B" w:rsidR="007049AE" w:rsidRPr="00A3513F" w:rsidRDefault="007049AE" w:rsidP="007049AE">
                  <w:pPr>
                    <w:tabs>
                      <w:tab w:val="left" w:pos="1935"/>
                    </w:tabs>
                    <w:rPr>
                      <w:sz w:val="16"/>
                      <w:szCs w:val="16"/>
                    </w:rPr>
                  </w:pPr>
                  <w:r w:rsidRPr="00A3513F">
                    <w:rPr>
                      <w:sz w:val="16"/>
                      <w:szCs w:val="16"/>
                    </w:rPr>
                    <w:t xml:space="preserve">Europese aanbesteding </w:t>
                  </w:r>
                  <w:r w:rsidR="0087714E">
                    <w:rPr>
                      <w:sz w:val="16"/>
                      <w:szCs w:val="16"/>
                    </w:rPr>
                    <w:t>Leermiddelen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F021A0" w14:textId="2D10F3FC" w:rsidR="007049AE" w:rsidRPr="00A3513F" w:rsidRDefault="00735330" w:rsidP="007049AE">
                  <w:pPr>
                    <w:ind w:left="-407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Cs w:val="16"/>
                    </w:rPr>
                    <w:drawing>
                      <wp:anchor distT="0" distB="0" distL="114300" distR="114300" simplePos="0" relativeHeight="251661312" behindDoc="0" locked="0" layoutInCell="1" allowOverlap="1" wp14:anchorId="7E6CC5E3" wp14:editId="307E49F0">
                        <wp:simplePos x="0" y="0"/>
                        <wp:positionH relativeFrom="margin">
                          <wp:posOffset>-68036</wp:posOffset>
                        </wp:positionH>
                        <wp:positionV relativeFrom="paragraph">
                          <wp:posOffset>37102</wp:posOffset>
                        </wp:positionV>
                        <wp:extent cx="1123315" cy="443345"/>
                        <wp:effectExtent l="0" t="0" r="635" b="0"/>
                        <wp:wrapSquare wrapText="bothSides"/>
                        <wp:docPr id="3" name="Afbeelding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lateau assen.jpg"/>
                                <pic:cNvPicPr/>
                              </pic:nvPicPr>
                              <pic:blipFill rotWithShape="1"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294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23315" cy="4433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046ECC4" w14:textId="77777777" w:rsidR="007049AE" w:rsidRPr="00F62D4A" w:rsidRDefault="007049AE" w:rsidP="007049AE">
                  <w:pPr>
                    <w:ind w:left="-5529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Pag</w:t>
                  </w:r>
                  <w:r w:rsidRPr="00D7782E">
                    <w:rPr>
                      <w:sz w:val="16"/>
                      <w:szCs w:val="16"/>
                    </w:rPr>
                    <w:t xml:space="preserve">ina </w:t>
                  </w:r>
                  <w:r w:rsidRPr="00D7782E">
                    <w:rPr>
                      <w:sz w:val="16"/>
                      <w:szCs w:val="16"/>
                    </w:rPr>
                    <w:fldChar w:fldCharType="begin"/>
                  </w:r>
                  <w:r w:rsidRPr="00D7782E">
                    <w:rPr>
                      <w:sz w:val="16"/>
                      <w:szCs w:val="16"/>
                    </w:rPr>
                    <w:instrText>PAGE</w:instrText>
                  </w:r>
                  <w:r w:rsidRPr="00D7782E">
                    <w:rPr>
                      <w:sz w:val="16"/>
                      <w:szCs w:val="16"/>
                    </w:rPr>
                    <w:fldChar w:fldCharType="separate"/>
                  </w:r>
                  <w:r w:rsidRPr="00D7782E">
                    <w:rPr>
                      <w:sz w:val="16"/>
                      <w:szCs w:val="16"/>
                    </w:rPr>
                    <w:t>1</w:t>
                  </w:r>
                  <w:r w:rsidRPr="00D7782E">
                    <w:rPr>
                      <w:sz w:val="16"/>
                      <w:szCs w:val="16"/>
                    </w:rPr>
                    <w:fldChar w:fldCharType="end"/>
                  </w:r>
                  <w:r w:rsidRPr="00D7782E">
                    <w:rPr>
                      <w:sz w:val="16"/>
                      <w:szCs w:val="16"/>
                    </w:rPr>
                    <w:t xml:space="preserve"> van </w:t>
                  </w:r>
                  <w:r w:rsidRPr="00D7782E">
                    <w:rPr>
                      <w:sz w:val="16"/>
                      <w:szCs w:val="16"/>
                    </w:rPr>
                    <w:fldChar w:fldCharType="begin"/>
                  </w:r>
                  <w:r w:rsidRPr="00D7782E">
                    <w:rPr>
                      <w:sz w:val="16"/>
                      <w:szCs w:val="16"/>
                    </w:rPr>
                    <w:instrText>NUMPAGES</w:instrText>
                  </w:r>
                  <w:r w:rsidRPr="00D7782E">
                    <w:rPr>
                      <w:sz w:val="16"/>
                      <w:szCs w:val="16"/>
                    </w:rPr>
                    <w:fldChar w:fldCharType="separate"/>
                  </w:r>
                  <w:r w:rsidRPr="00D7782E">
                    <w:rPr>
                      <w:sz w:val="16"/>
                      <w:szCs w:val="16"/>
                    </w:rPr>
                    <w:t>2</w:t>
                  </w:r>
                  <w:r w:rsidRPr="00D7782E">
                    <w:rPr>
                      <w:sz w:val="16"/>
                      <w:szCs w:val="16"/>
                    </w:rPr>
                    <w:fldChar w:fldCharType="end"/>
                  </w:r>
                </w:p>
                <w:p w14:paraId="2BF5D593" w14:textId="270D079E" w:rsidR="007049AE" w:rsidRPr="00F62D4A" w:rsidRDefault="007049AE" w:rsidP="007049AE">
                  <w:pPr>
                    <w:jc w:val="right"/>
                    <w:rPr>
                      <w:sz w:val="16"/>
                      <w:szCs w:val="16"/>
                    </w:rPr>
                  </w:pPr>
                  <w:r w:rsidRPr="00F62D4A">
                    <w:rPr>
                      <w:sz w:val="16"/>
                      <w:szCs w:val="16"/>
                    </w:rPr>
                    <w:t xml:space="preserve">Referentie: </w:t>
                  </w:r>
                  <w:r w:rsidR="00D61B2F">
                    <w:rPr>
                      <w:sz w:val="16"/>
                      <w:szCs w:val="16"/>
                    </w:rPr>
                    <w:t>202</w:t>
                  </w:r>
                  <w:r w:rsidR="00E454E0">
                    <w:rPr>
                      <w:sz w:val="16"/>
                      <w:szCs w:val="16"/>
                    </w:rPr>
                    <w:t>2</w:t>
                  </w:r>
                  <w:r w:rsidR="00D61B2F">
                    <w:rPr>
                      <w:sz w:val="16"/>
                      <w:szCs w:val="16"/>
                    </w:rPr>
                    <w:t>.</w:t>
                  </w:r>
                  <w:r w:rsidR="00E454E0">
                    <w:rPr>
                      <w:sz w:val="16"/>
                      <w:szCs w:val="16"/>
                    </w:rPr>
                    <w:t>PA01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10F2EFD" w14:textId="77777777" w:rsidR="007049AE" w:rsidRPr="00F62D4A" w:rsidRDefault="007049AE" w:rsidP="007049AE">
                  <w:pPr>
                    <w:jc w:val="right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BC9F287" w14:textId="7C6C30B4" w:rsidR="00EC5A05" w:rsidRDefault="006C6735" w:rsidP="00D7782E">
            <w:pPr>
              <w:pStyle w:val="Voetteks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3BCC" w14:textId="77777777" w:rsidR="006C6735" w:rsidRDefault="006C6735" w:rsidP="007C7240">
      <w:pPr>
        <w:spacing w:line="240" w:lineRule="auto"/>
      </w:pPr>
      <w:r>
        <w:separator/>
      </w:r>
    </w:p>
  </w:footnote>
  <w:footnote w:type="continuationSeparator" w:id="0">
    <w:p w14:paraId="5C446EED" w14:textId="77777777" w:rsidR="006C6735" w:rsidRDefault="006C6735" w:rsidP="007C7240">
      <w:pPr>
        <w:spacing w:line="240" w:lineRule="auto"/>
      </w:pPr>
      <w:r>
        <w:continuationSeparator/>
      </w:r>
    </w:p>
  </w:footnote>
  <w:footnote w:type="continuationNotice" w:id="1">
    <w:p w14:paraId="34B176A4" w14:textId="77777777" w:rsidR="006C6735" w:rsidRDefault="006C67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9E30" w14:textId="77777777" w:rsidR="001D7057" w:rsidRDefault="001D7057">
    <w:pPr>
      <w:pStyle w:val="Koptekst"/>
    </w:pPr>
  </w:p>
  <w:p w14:paraId="11AB1032" w14:textId="44DFAE4D" w:rsidR="001D7057" w:rsidRDefault="001D705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2DF8" w14:textId="5D75F6A6" w:rsidR="00372230" w:rsidRDefault="00372230" w:rsidP="00372230">
    <w:pPr>
      <w:pStyle w:val="Koptekst"/>
    </w:pPr>
  </w:p>
  <w:p w14:paraId="5BF87489" w14:textId="6A79A2F3" w:rsidR="00372230" w:rsidRDefault="00372230" w:rsidP="00372230">
    <w:pPr>
      <w:pStyle w:val="Koptekst"/>
    </w:pPr>
  </w:p>
  <w:p w14:paraId="1278F79F" w14:textId="21C545DA" w:rsidR="00372230" w:rsidRDefault="00372230" w:rsidP="00372230">
    <w:pPr>
      <w:pStyle w:val="Koptekst"/>
    </w:pPr>
  </w:p>
  <w:p w14:paraId="6766A09F" w14:textId="08F31C4F" w:rsidR="00372230" w:rsidRDefault="00372230" w:rsidP="00372230">
    <w:pPr>
      <w:pStyle w:val="Koptekst"/>
    </w:pPr>
  </w:p>
  <w:p w14:paraId="7191B5CC" w14:textId="77777777" w:rsidR="00A72BD7" w:rsidRDefault="00A72BD7" w:rsidP="0037223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ED1466"/>
    <w:multiLevelType w:val="hybridMultilevel"/>
    <w:tmpl w:val="EE6E70C0"/>
    <w:lvl w:ilvl="0" w:tplc="233C1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87511"/>
    <w:multiLevelType w:val="hybridMultilevel"/>
    <w:tmpl w:val="11D6A1EC"/>
    <w:lvl w:ilvl="0" w:tplc="C92AF8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2303100">
    <w:abstractNumId w:val="0"/>
  </w:num>
  <w:num w:numId="2" w16cid:durableId="1244412374">
    <w:abstractNumId w:val="7"/>
  </w:num>
  <w:num w:numId="3" w16cid:durableId="978878275">
    <w:abstractNumId w:val="11"/>
  </w:num>
  <w:num w:numId="4" w16cid:durableId="804549250">
    <w:abstractNumId w:val="10"/>
  </w:num>
  <w:num w:numId="5" w16cid:durableId="1288779945">
    <w:abstractNumId w:val="0"/>
  </w:num>
  <w:num w:numId="6" w16cid:durableId="832376028">
    <w:abstractNumId w:val="3"/>
  </w:num>
  <w:num w:numId="7" w16cid:durableId="118112792">
    <w:abstractNumId w:val="9"/>
  </w:num>
  <w:num w:numId="8" w16cid:durableId="1431505144">
    <w:abstractNumId w:val="8"/>
  </w:num>
  <w:num w:numId="9" w16cid:durableId="985547877">
    <w:abstractNumId w:val="11"/>
  </w:num>
  <w:num w:numId="10" w16cid:durableId="1791241556">
    <w:abstractNumId w:val="10"/>
  </w:num>
  <w:num w:numId="11" w16cid:durableId="1299457703">
    <w:abstractNumId w:val="10"/>
  </w:num>
  <w:num w:numId="12" w16cid:durableId="1621110216">
    <w:abstractNumId w:val="10"/>
  </w:num>
  <w:num w:numId="13" w16cid:durableId="458232466">
    <w:abstractNumId w:val="10"/>
  </w:num>
  <w:num w:numId="14" w16cid:durableId="96994753">
    <w:abstractNumId w:val="10"/>
  </w:num>
  <w:num w:numId="15" w16cid:durableId="936016198">
    <w:abstractNumId w:val="10"/>
  </w:num>
  <w:num w:numId="16" w16cid:durableId="697631838">
    <w:abstractNumId w:val="10"/>
  </w:num>
  <w:num w:numId="17" w16cid:durableId="674724339">
    <w:abstractNumId w:val="10"/>
  </w:num>
  <w:num w:numId="18" w16cid:durableId="1717048497">
    <w:abstractNumId w:val="10"/>
  </w:num>
  <w:num w:numId="19" w16cid:durableId="986739542">
    <w:abstractNumId w:val="8"/>
  </w:num>
  <w:num w:numId="20" w16cid:durableId="2062097820">
    <w:abstractNumId w:val="11"/>
  </w:num>
  <w:num w:numId="21" w16cid:durableId="130641010">
    <w:abstractNumId w:val="0"/>
  </w:num>
  <w:num w:numId="22" w16cid:durableId="1165822872">
    <w:abstractNumId w:val="3"/>
  </w:num>
  <w:num w:numId="23" w16cid:durableId="298069574">
    <w:abstractNumId w:val="9"/>
  </w:num>
  <w:num w:numId="24" w16cid:durableId="505438421">
    <w:abstractNumId w:val="0"/>
  </w:num>
  <w:num w:numId="25" w16cid:durableId="1243416365">
    <w:abstractNumId w:val="0"/>
  </w:num>
  <w:num w:numId="26" w16cid:durableId="235366381">
    <w:abstractNumId w:val="0"/>
  </w:num>
  <w:num w:numId="27" w16cid:durableId="1482849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4731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62778773">
    <w:abstractNumId w:val="4"/>
  </w:num>
  <w:num w:numId="30" w16cid:durableId="1669820893">
    <w:abstractNumId w:val="5"/>
  </w:num>
  <w:num w:numId="31" w16cid:durableId="37566660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37912"/>
    <w:rsid w:val="0005158C"/>
    <w:rsid w:val="000665E5"/>
    <w:rsid w:val="00070609"/>
    <w:rsid w:val="0009067E"/>
    <w:rsid w:val="000A3090"/>
    <w:rsid w:val="000B46D8"/>
    <w:rsid w:val="00107E92"/>
    <w:rsid w:val="00177A29"/>
    <w:rsid w:val="001A0DE4"/>
    <w:rsid w:val="001D1B13"/>
    <w:rsid w:val="001D7057"/>
    <w:rsid w:val="002074AF"/>
    <w:rsid w:val="00223660"/>
    <w:rsid w:val="00233A81"/>
    <w:rsid w:val="00245AA5"/>
    <w:rsid w:val="00277B26"/>
    <w:rsid w:val="00284D09"/>
    <w:rsid w:val="002920AC"/>
    <w:rsid w:val="002B5524"/>
    <w:rsid w:val="002C3348"/>
    <w:rsid w:val="002E3E5B"/>
    <w:rsid w:val="002F7F95"/>
    <w:rsid w:val="003035A2"/>
    <w:rsid w:val="00303D2B"/>
    <w:rsid w:val="00322664"/>
    <w:rsid w:val="00343AB0"/>
    <w:rsid w:val="003638C6"/>
    <w:rsid w:val="00372230"/>
    <w:rsid w:val="003830B3"/>
    <w:rsid w:val="00394A4E"/>
    <w:rsid w:val="003A0C2D"/>
    <w:rsid w:val="003B3222"/>
    <w:rsid w:val="003D596B"/>
    <w:rsid w:val="00424DED"/>
    <w:rsid w:val="00433908"/>
    <w:rsid w:val="00437685"/>
    <w:rsid w:val="00446339"/>
    <w:rsid w:val="00450B04"/>
    <w:rsid w:val="00451873"/>
    <w:rsid w:val="0046782C"/>
    <w:rsid w:val="00482A4F"/>
    <w:rsid w:val="004A0532"/>
    <w:rsid w:val="00527398"/>
    <w:rsid w:val="0053296F"/>
    <w:rsid w:val="005774BC"/>
    <w:rsid w:val="005914DA"/>
    <w:rsid w:val="005C22C9"/>
    <w:rsid w:val="005D7E4B"/>
    <w:rsid w:val="00600716"/>
    <w:rsid w:val="00627937"/>
    <w:rsid w:val="00632123"/>
    <w:rsid w:val="006743B5"/>
    <w:rsid w:val="006C6735"/>
    <w:rsid w:val="006D41DB"/>
    <w:rsid w:val="006E1D03"/>
    <w:rsid w:val="006F67A1"/>
    <w:rsid w:val="007033E6"/>
    <w:rsid w:val="007049AE"/>
    <w:rsid w:val="00735330"/>
    <w:rsid w:val="007A1441"/>
    <w:rsid w:val="007B6ECF"/>
    <w:rsid w:val="007C3D11"/>
    <w:rsid w:val="007C7240"/>
    <w:rsid w:val="008104C5"/>
    <w:rsid w:val="008250FA"/>
    <w:rsid w:val="0083145F"/>
    <w:rsid w:val="00837C59"/>
    <w:rsid w:val="008402D9"/>
    <w:rsid w:val="00843775"/>
    <w:rsid w:val="00864CCB"/>
    <w:rsid w:val="0087714E"/>
    <w:rsid w:val="00885A15"/>
    <w:rsid w:val="008B62DE"/>
    <w:rsid w:val="009175F9"/>
    <w:rsid w:val="009551AC"/>
    <w:rsid w:val="009761CF"/>
    <w:rsid w:val="009920C1"/>
    <w:rsid w:val="009B0D92"/>
    <w:rsid w:val="009F1BC6"/>
    <w:rsid w:val="009F489F"/>
    <w:rsid w:val="00A03098"/>
    <w:rsid w:val="00A16D4B"/>
    <w:rsid w:val="00A264EE"/>
    <w:rsid w:val="00A3732E"/>
    <w:rsid w:val="00A52004"/>
    <w:rsid w:val="00A53085"/>
    <w:rsid w:val="00A573D7"/>
    <w:rsid w:val="00A72BD7"/>
    <w:rsid w:val="00A9620B"/>
    <w:rsid w:val="00B25080"/>
    <w:rsid w:val="00B3702F"/>
    <w:rsid w:val="00B45E28"/>
    <w:rsid w:val="00B5730D"/>
    <w:rsid w:val="00BB051D"/>
    <w:rsid w:val="00BB0E23"/>
    <w:rsid w:val="00BC2A08"/>
    <w:rsid w:val="00BD0C39"/>
    <w:rsid w:val="00BE193D"/>
    <w:rsid w:val="00BE290F"/>
    <w:rsid w:val="00BF1F2E"/>
    <w:rsid w:val="00BF6676"/>
    <w:rsid w:val="00C30FC2"/>
    <w:rsid w:val="00C36A5F"/>
    <w:rsid w:val="00C40450"/>
    <w:rsid w:val="00C40912"/>
    <w:rsid w:val="00C7390B"/>
    <w:rsid w:val="00CA15B0"/>
    <w:rsid w:val="00CB2B9E"/>
    <w:rsid w:val="00CC060D"/>
    <w:rsid w:val="00CE6621"/>
    <w:rsid w:val="00CF5EE5"/>
    <w:rsid w:val="00D3497C"/>
    <w:rsid w:val="00D61B2F"/>
    <w:rsid w:val="00D7782E"/>
    <w:rsid w:val="00D8436F"/>
    <w:rsid w:val="00DE421C"/>
    <w:rsid w:val="00E44BD6"/>
    <w:rsid w:val="00E454E0"/>
    <w:rsid w:val="00E64C71"/>
    <w:rsid w:val="00E7441C"/>
    <w:rsid w:val="00E9083E"/>
    <w:rsid w:val="00E93F45"/>
    <w:rsid w:val="00E95C22"/>
    <w:rsid w:val="00EA463A"/>
    <w:rsid w:val="00EB1492"/>
    <w:rsid w:val="00EC35FD"/>
    <w:rsid w:val="00EC5A05"/>
    <w:rsid w:val="00EC74A3"/>
    <w:rsid w:val="00ED3F32"/>
    <w:rsid w:val="00EF0F1C"/>
    <w:rsid w:val="00F12F0D"/>
    <w:rsid w:val="00F51607"/>
    <w:rsid w:val="00F87552"/>
    <w:rsid w:val="00FE180F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B479CA"/>
  <w15:docId w15:val="{FF5103B6-790E-4070-A10C-662B426C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7C724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C7240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C724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7240"/>
    <w:rPr>
      <w:rFonts w:eastAsia="Calibri"/>
      <w:lang w:eastAsia="en-US"/>
    </w:rPr>
  </w:style>
  <w:style w:type="paragraph" w:styleId="Geenafstand">
    <w:name w:val="No Spacing"/>
    <w:link w:val="GeenafstandChar"/>
    <w:uiPriority w:val="1"/>
    <w:qFormat/>
    <w:rsid w:val="00372230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372230"/>
    <w:rPr>
      <w:rFonts w:asciiTheme="minorHAnsi" w:eastAsiaTheme="minorEastAsia" w:hAnsiTheme="minorHAnsi" w:cstheme="minorBidi"/>
      <w:sz w:val="22"/>
      <w:szCs w:val="22"/>
    </w:rPr>
  </w:style>
  <w:style w:type="table" w:styleId="Tabelraster">
    <w:name w:val="Table Grid"/>
    <w:basedOn w:val="Standaardtabel"/>
    <w:uiPriority w:val="59"/>
    <w:rsid w:val="00A52004"/>
    <w:pPr>
      <w:spacing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FE180F"/>
    <w:pPr>
      <w:spacing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377704E3424887BBBB484E6F955E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D12286-C3F3-4FDC-8D8E-EC1DBA595A3B}"/>
      </w:docPartPr>
      <w:docPartBody>
        <w:p w:rsidR="009F60C2" w:rsidRDefault="00166637" w:rsidP="00166637">
          <w:pPr>
            <w:pStyle w:val="3E377704E3424887BBBB484E6F955E89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637"/>
    <w:rsid w:val="00166637"/>
    <w:rsid w:val="001E217F"/>
    <w:rsid w:val="003852C5"/>
    <w:rsid w:val="00831748"/>
    <w:rsid w:val="009F60C2"/>
    <w:rsid w:val="00AC6E8A"/>
    <w:rsid w:val="00EC06D7"/>
    <w:rsid w:val="00FC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66637"/>
    <w:rPr>
      <w:color w:val="808080"/>
    </w:rPr>
  </w:style>
  <w:style w:type="paragraph" w:customStyle="1" w:styleId="3E377704E3424887BBBB484E6F955E89">
    <w:name w:val="3E377704E3424887BBBB484E6F955E89"/>
    <w:rsid w:val="001666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cf28b0-3525-4693-bcab-ac5a739860ac">
      <Terms xmlns="http://schemas.microsoft.com/office/infopath/2007/PartnerControls"/>
    </lcf76f155ced4ddcb4097134ff3c332f>
    <TaxCatchAll xmlns="d7e5301e-3d60-4023-ab3c-ba6eae03d8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F23D95BE7F5246825BCA0E83D56499" ma:contentTypeVersion="13" ma:contentTypeDescription="Een nieuw document maken." ma:contentTypeScope="" ma:versionID="dac8511c118a4fa47382c6eb512c60f0">
  <xsd:schema xmlns:xsd="http://www.w3.org/2001/XMLSchema" xmlns:xs="http://www.w3.org/2001/XMLSchema" xmlns:p="http://schemas.microsoft.com/office/2006/metadata/properties" xmlns:ns2="f9cf28b0-3525-4693-bcab-ac5a739860ac" xmlns:ns3="d7e5301e-3d60-4023-ab3c-ba6eae03d8bb" targetNamespace="http://schemas.microsoft.com/office/2006/metadata/properties" ma:root="true" ma:fieldsID="59d1748993c2408d9672596ba8791910" ns2:_="" ns3:_="">
    <xsd:import namespace="f9cf28b0-3525-4693-bcab-ac5a739860ac"/>
    <xsd:import namespace="d7e5301e-3d60-4023-ab3c-ba6eae03d8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f28b0-3525-4693-bcab-ac5a73986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a1b6e65a-0343-4902-bc71-71e6e83755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e5301e-3d60-4023-ab3c-ba6eae03d8b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8e2d689-dbb3-4154-adc9-3a270958e3b1}" ma:internalName="TaxCatchAll" ma:showField="CatchAllData" ma:web="d7e5301e-3d60-4023-ab3c-ba6eae03d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A362B-F0DB-4A01-AC25-3D4EC3174D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0C8C6E-C10E-4770-A005-B7F0075A343C}">
  <ds:schemaRefs>
    <ds:schemaRef ds:uri="http://schemas.microsoft.com/office/2006/metadata/properties"/>
    <ds:schemaRef ds:uri="http://schemas.microsoft.com/office/infopath/2007/PartnerControls"/>
    <ds:schemaRef ds:uri="f9cf28b0-3525-4693-bcab-ac5a739860ac"/>
    <ds:schemaRef ds:uri="d7e5301e-3d60-4023-ab3c-ba6eae03d8bb"/>
  </ds:schemaRefs>
</ds:datastoreItem>
</file>

<file path=customXml/itemProps3.xml><?xml version="1.0" encoding="utf-8"?>
<ds:datastoreItem xmlns:ds="http://schemas.openxmlformats.org/officeDocument/2006/customXml" ds:itemID="{D205F947-14FA-49B0-9B55-5CCB5A6D2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cf28b0-3525-4693-bcab-ac5a739860ac"/>
    <ds:schemaRef ds:uri="d7e5301e-3d60-4023-ab3c-ba6eae03d8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Tempert Consultancy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Tempert</dc:creator>
  <cp:lastModifiedBy>Jan Tempert</cp:lastModifiedBy>
  <cp:revision>52</cp:revision>
  <dcterms:created xsi:type="dcterms:W3CDTF">2019-08-20T15:21:00Z</dcterms:created>
  <dcterms:modified xsi:type="dcterms:W3CDTF">2022-06-12T13:11:00Z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0x0101009EF23D95BE7F5246825BCA0E83D56499</vt:lpwstr>
  </property>
  <property fmtid="{D5CDD505-2E9C-101B-9397-08002B2CF9AE}" pid="3" name="MediaServiceImageTags">
    <vt:lpwstr/>
  </property>
</Properties>
</file>